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Sut Falun 8, 7165 Breil-Brigels, Schweiz</w:t>
          </w:r>
        </w:p>
        <w:p>
          <w:pPr>
            <w:spacing w:before="0" w:after="0"/>
          </w:pPr>
          <w:r>
            <w:t>776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